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3A725" w14:textId="7C228F82" w:rsidR="00F028EF" w:rsidRDefault="00000000" w:rsidP="006F0F34">
      <w:pPr>
        <w:pStyle w:val="Titel"/>
      </w:pPr>
      <w:r>
        <w:rPr>
          <w:sz w:val="28"/>
        </w:rPr>
        <w:t xml:space="preserve">Was war </w:t>
      </w:r>
      <w:proofErr w:type="spellStart"/>
      <w:r>
        <w:rPr>
          <w:sz w:val="28"/>
        </w:rPr>
        <w:t>deine</w:t>
      </w:r>
      <w:proofErr w:type="spellEnd"/>
      <w:r>
        <w:rPr>
          <w:sz w:val="28"/>
        </w:rPr>
        <w:t xml:space="preserve"> Motivation zur Übernahme dieser Stelle?</w:t>
      </w:r>
    </w:p>
    <w:p w14:paraId="45AFFCF3" w14:textId="52F95634" w:rsidR="00F028EF" w:rsidRDefault="00000000">
      <w:r>
        <w:t>Meine Motivation zur Übernahme dieser Stelle liegt vor allem darin, Verantwortung in einem Umfeld zu übernehmen, in dem Menschlichkeit, Wertschätzung und professionelle Pflege spürbar miteinander verbunden werden. In meiner bisherigen beruflichen Laufbahn habe ich erfahren, wie wichtig es ist, Strukturen zu schaffen, die sowohl Bewohner:innen als auch Mitarbeiter:innen Sicherheit, Orientierung und Vertrauen geben. Genau darin sehe ich auch meine Aufgabe als Führungskraft.</w:t>
      </w:r>
      <w:r>
        <w:br/>
      </w:r>
      <w:proofErr w:type="spellStart"/>
      <w:r>
        <w:t>Besonders</w:t>
      </w:r>
      <w:proofErr w:type="spellEnd"/>
      <w:r>
        <w:t xml:space="preserve"> angesprochen hat mich die Möglichkeit, gemeinsam mit </w:t>
      </w:r>
      <w:proofErr w:type="spellStart"/>
      <w:r>
        <w:t>einem</w:t>
      </w:r>
      <w:proofErr w:type="spellEnd"/>
      <w:r>
        <w:t xml:space="preserve"> </w:t>
      </w:r>
      <w:proofErr w:type="spellStart"/>
      <w:r>
        <w:t>engagierten</w:t>
      </w:r>
      <w:proofErr w:type="spellEnd"/>
      <w:r w:rsidR="0080156C">
        <w:t xml:space="preserve"> </w:t>
      </w:r>
      <w:proofErr w:type="spellStart"/>
      <w:r w:rsidR="0080156C">
        <w:t>Leitungsteam</w:t>
      </w:r>
      <w:proofErr w:type="spellEnd"/>
      <w:r w:rsidR="0080156C">
        <w:t xml:space="preserve"> </w:t>
      </w:r>
      <w:proofErr w:type="spellStart"/>
      <w:r>
        <w:t>eine Atmosphäre</w:t>
      </w:r>
      <w:proofErr w:type="spellEnd"/>
      <w:r>
        <w:t xml:space="preserve"> </w:t>
      </w:r>
      <w:proofErr w:type="spellStart"/>
      <w:r>
        <w:t>mitzugestalten</w:t>
      </w:r>
      <w:proofErr w:type="spellEnd"/>
      <w:r>
        <w:t xml:space="preserve">, in </w:t>
      </w:r>
      <w:proofErr w:type="spellStart"/>
      <w:r>
        <w:t>der</w:t>
      </w:r>
      <w:proofErr w:type="spellEnd"/>
      <w:r>
        <w:t xml:space="preserve"> </w:t>
      </w:r>
      <w:proofErr w:type="spellStart"/>
      <w:r>
        <w:t>Menschen</w:t>
      </w:r>
      <w:proofErr w:type="spellEnd"/>
      <w:r>
        <w:t xml:space="preserve"> </w:t>
      </w:r>
      <w:proofErr w:type="spellStart"/>
      <w:r>
        <w:t>nicht</w:t>
      </w:r>
      <w:proofErr w:type="spellEnd"/>
      <w:r>
        <w:t xml:space="preserve"> nur </w:t>
      </w:r>
      <w:proofErr w:type="spellStart"/>
      <w:r w:rsidR="00C90EF7">
        <w:t>gepflegt</w:t>
      </w:r>
      <w:proofErr w:type="spellEnd"/>
      <w:r w:rsidR="00C90EF7">
        <w:t xml:space="preserve"> </w:t>
      </w:r>
      <w:r>
        <w:t xml:space="preserve">, </w:t>
      </w:r>
      <w:proofErr w:type="spellStart"/>
      <w:r>
        <w:t>sondern</w:t>
      </w:r>
      <w:proofErr w:type="spellEnd"/>
      <w:r>
        <w:t xml:space="preserve"> in </w:t>
      </w:r>
      <w:proofErr w:type="spellStart"/>
      <w:r>
        <w:t>ihrer</w:t>
      </w:r>
      <w:proofErr w:type="spellEnd"/>
      <w:r>
        <w:t xml:space="preserve"> Persönlichkeit wahrgenommen und begleitet werden. Für mich bedeutet Pflege weit mehr </w:t>
      </w:r>
      <w:proofErr w:type="spellStart"/>
      <w:r>
        <w:t>als</w:t>
      </w:r>
      <w:proofErr w:type="spellEnd"/>
      <w:r>
        <w:t xml:space="preserve"> </w:t>
      </w:r>
      <w:proofErr w:type="spellStart"/>
      <w:r>
        <w:t>Organisation</w:t>
      </w:r>
      <w:proofErr w:type="spellEnd"/>
      <w:r>
        <w:t xml:space="preserve"> oder </w:t>
      </w:r>
      <w:proofErr w:type="spellStart"/>
      <w:r>
        <w:t>Abläufe</w:t>
      </w:r>
      <w:proofErr w:type="spellEnd"/>
      <w:r w:rsidR="007B1EBC">
        <w:t xml:space="preserve">, </w:t>
      </w:r>
      <w:proofErr w:type="spellStart"/>
      <w:r>
        <w:t>sie</w:t>
      </w:r>
      <w:proofErr w:type="spellEnd"/>
      <w:r>
        <w:t xml:space="preserve"> </w:t>
      </w:r>
      <w:proofErr w:type="spellStart"/>
      <w:r>
        <w:t>bedeutet</w:t>
      </w:r>
      <w:proofErr w:type="spellEnd"/>
      <w:r>
        <w:t xml:space="preserve">, </w:t>
      </w:r>
      <w:proofErr w:type="spellStart"/>
      <w:r>
        <w:t>Menschen</w:t>
      </w:r>
      <w:proofErr w:type="spellEnd"/>
      <w:r>
        <w:t xml:space="preserve"> mit </w:t>
      </w:r>
      <w:proofErr w:type="spellStart"/>
      <w:r>
        <w:t>Würde</w:t>
      </w:r>
      <w:proofErr w:type="spellEnd"/>
      <w:r>
        <w:t>, Respekt und Achtsamkeit zu begegnen und gleichzeitig Mitarbeiter:innen in ihrer täglichen Arbeit zu stärken und zu unterstützen.</w:t>
      </w:r>
      <w:r>
        <w:br/>
      </w:r>
      <w:r>
        <w:br/>
      </w:r>
      <w:proofErr w:type="spellStart"/>
      <w:r>
        <w:t>Auch</w:t>
      </w:r>
      <w:proofErr w:type="spellEnd"/>
      <w:r>
        <w:t xml:space="preserve"> </w:t>
      </w:r>
      <w:proofErr w:type="spellStart"/>
      <w:r>
        <w:t>meine</w:t>
      </w:r>
      <w:proofErr w:type="spellEnd"/>
      <w:r>
        <w:t xml:space="preserve"> </w:t>
      </w:r>
      <w:proofErr w:type="spellStart"/>
      <w:r>
        <w:t>freiwilligen</w:t>
      </w:r>
      <w:proofErr w:type="spellEnd"/>
      <w:r>
        <w:t xml:space="preserve"> </w:t>
      </w:r>
      <w:proofErr w:type="spellStart"/>
      <w:r>
        <w:t>Tätigkeiten</w:t>
      </w:r>
      <w:proofErr w:type="spellEnd"/>
      <w:r w:rsidR="00A27C90">
        <w:t xml:space="preserve">, </w:t>
      </w:r>
      <w:proofErr w:type="spellStart"/>
      <w:r>
        <w:t>als</w:t>
      </w:r>
      <w:proofErr w:type="spellEnd"/>
      <w:r>
        <w:t xml:space="preserve"> </w:t>
      </w:r>
      <w:proofErr w:type="spellStart"/>
      <w:r>
        <w:t>Obfrau</w:t>
      </w:r>
      <w:proofErr w:type="spellEnd"/>
      <w:r>
        <w:t xml:space="preserve"> </w:t>
      </w:r>
      <w:proofErr w:type="spellStart"/>
      <w:r>
        <w:t>der</w:t>
      </w:r>
      <w:proofErr w:type="spellEnd"/>
      <w:r>
        <w:t xml:space="preserve"> Union der albanischen Frauen in der Diaspora sowie als Obfrau des </w:t>
      </w:r>
      <w:proofErr w:type="spellStart"/>
      <w:r>
        <w:t>Elternvereins</w:t>
      </w:r>
      <w:proofErr w:type="spellEnd"/>
      <w:r>
        <w:t xml:space="preserve"> </w:t>
      </w:r>
      <w:proofErr w:type="spellStart"/>
      <w:r>
        <w:t>der</w:t>
      </w:r>
      <w:proofErr w:type="spellEnd"/>
      <w:r>
        <w:t xml:space="preserve"> Europaschule Linz</w:t>
      </w:r>
      <w:r w:rsidR="00A27C90">
        <w:t xml:space="preserve">, </w:t>
      </w:r>
      <w:proofErr w:type="spellStart"/>
      <w:r>
        <w:t>haben</w:t>
      </w:r>
      <w:proofErr w:type="spellEnd"/>
      <w:r>
        <w:t xml:space="preserve"> </w:t>
      </w:r>
      <w:proofErr w:type="spellStart"/>
      <w:r>
        <w:t>mein</w:t>
      </w:r>
      <w:proofErr w:type="spellEnd"/>
      <w:r>
        <w:t xml:space="preserve"> </w:t>
      </w:r>
      <w:proofErr w:type="spellStart"/>
      <w:r>
        <w:t>Verständnis</w:t>
      </w:r>
      <w:proofErr w:type="spellEnd"/>
      <w:r>
        <w:t xml:space="preserve"> von Verantwortung, Gemeinschaft und Zusammenarbeit geprägt.</w:t>
      </w:r>
    </w:p>
    <w:p w14:paraId="0B87CD33" w14:textId="77777777" w:rsidR="00F028EF" w:rsidRDefault="00000000">
      <w:pPr>
        <w:pStyle w:val="berschrift1"/>
      </w:pPr>
      <w:r>
        <w:t>Was macht FraDomo Feldkirchen für dich besonders?</w:t>
      </w:r>
    </w:p>
    <w:p w14:paraId="73D7C59C" w14:textId="7F4D92C5" w:rsidR="00F028EF" w:rsidRDefault="00000000">
      <w:r>
        <w:t>FraDomo Feldkirchen wirkt auf mich wie ein Ort, an dem Gemeinschaft, Menschlichkeit und individuelle Begleitung nicht nur als Werte formuliert, sondern im Alltag tatsächlich gelebt werden. Besonders angesprochen hat mich die Atmosphäre, Menschen nicht nur zu versorgen, sondern ihnen ein Zuhause zu geben, in dem Geborgenheit, Sicherheit und Lebensqualität spürbar sind.</w:t>
      </w:r>
      <w:r>
        <w:br/>
      </w:r>
      <w:proofErr w:type="spellStart"/>
      <w:r>
        <w:t>Ich</w:t>
      </w:r>
      <w:proofErr w:type="spellEnd"/>
      <w:r>
        <w:t xml:space="preserve"> empfinde es als </w:t>
      </w:r>
      <w:proofErr w:type="spellStart"/>
      <w:r>
        <w:t>etwas</w:t>
      </w:r>
      <w:proofErr w:type="spellEnd"/>
      <w:r>
        <w:t xml:space="preserve"> </w:t>
      </w:r>
      <w:proofErr w:type="spellStart"/>
      <w:r>
        <w:t>Besonderes</w:t>
      </w:r>
      <w:proofErr w:type="spellEnd"/>
      <w:r>
        <w:t xml:space="preserve">, </w:t>
      </w:r>
      <w:proofErr w:type="spellStart"/>
      <w:r>
        <w:t>wenn</w:t>
      </w:r>
      <w:proofErr w:type="spellEnd"/>
      <w:r>
        <w:t xml:space="preserve"> </w:t>
      </w:r>
      <w:proofErr w:type="spellStart"/>
      <w:r w:rsidR="00DA48BC">
        <w:t>Bewohner:</w:t>
      </w:r>
      <w:r w:rsidR="0034229D">
        <w:t>innen</w:t>
      </w:r>
      <w:proofErr w:type="spellEnd"/>
      <w:r>
        <w:t xml:space="preserve"> in </w:t>
      </w:r>
      <w:proofErr w:type="spellStart"/>
      <w:r>
        <w:t>ihrer</w:t>
      </w:r>
      <w:proofErr w:type="spellEnd"/>
      <w:r>
        <w:t xml:space="preserve"> </w:t>
      </w:r>
      <w:proofErr w:type="spellStart"/>
      <w:r>
        <w:t>Individualität</w:t>
      </w:r>
      <w:proofErr w:type="spellEnd"/>
      <w:r>
        <w:t xml:space="preserve"> gesehen werden und ihre persönliche Lebensgeschichte, ihre Gewohnheiten und Bedürfnisse im Alltag Platz haben dürfen.</w:t>
      </w:r>
      <w:r>
        <w:br/>
      </w:r>
      <w:proofErr w:type="spellStart"/>
      <w:r>
        <w:t>Darüber</w:t>
      </w:r>
      <w:proofErr w:type="spellEnd"/>
      <w:r>
        <w:t xml:space="preserve"> </w:t>
      </w:r>
      <w:proofErr w:type="spellStart"/>
      <w:r>
        <w:t>hinaus</w:t>
      </w:r>
      <w:proofErr w:type="spellEnd"/>
      <w:r>
        <w:t xml:space="preserve"> </w:t>
      </w:r>
      <w:proofErr w:type="spellStart"/>
      <w:r>
        <w:t>sehe</w:t>
      </w:r>
      <w:proofErr w:type="spellEnd"/>
      <w:r>
        <w:t xml:space="preserve"> </w:t>
      </w:r>
      <w:proofErr w:type="spellStart"/>
      <w:r>
        <w:t>ich</w:t>
      </w:r>
      <w:proofErr w:type="spellEnd"/>
      <w:r>
        <w:t xml:space="preserve"> in FraDomo Feldkirchen einen Ort, an dem Zusammenarbeit und ein respektvolles Miteinander einen hohen Stellenwert haben.</w:t>
      </w:r>
    </w:p>
    <w:p w14:paraId="37C4F8B2" w14:textId="77777777" w:rsidR="00F028EF" w:rsidRDefault="00000000">
      <w:pPr>
        <w:pStyle w:val="berschrift1"/>
      </w:pPr>
      <w:r>
        <w:t>Was ist dir in der Begleitung von Senior:innen wichtig?</w:t>
      </w:r>
    </w:p>
    <w:p w14:paraId="1A85846E" w14:textId="2AB13D54" w:rsidR="00F028EF" w:rsidRDefault="00000000">
      <w:r>
        <w:t xml:space="preserve">In der Begleitung von Senior:innen ist mir besonders wichtig, jedem Menschen mit </w:t>
      </w:r>
      <w:proofErr w:type="spellStart"/>
      <w:r>
        <w:t>Würde</w:t>
      </w:r>
      <w:proofErr w:type="spellEnd"/>
      <w:r>
        <w:t xml:space="preserve">, </w:t>
      </w:r>
      <w:proofErr w:type="spellStart"/>
      <w:r>
        <w:t>Respekt</w:t>
      </w:r>
      <w:proofErr w:type="spellEnd"/>
      <w:r>
        <w:t xml:space="preserve"> und </w:t>
      </w:r>
      <w:proofErr w:type="spellStart"/>
      <w:r>
        <w:t>Aufmerksamkeit</w:t>
      </w:r>
      <w:proofErr w:type="spellEnd"/>
      <w:r>
        <w:t xml:space="preserve"> </w:t>
      </w:r>
      <w:proofErr w:type="spellStart"/>
      <w:r>
        <w:t>zu</w:t>
      </w:r>
      <w:proofErr w:type="spellEnd"/>
      <w:r>
        <w:t xml:space="preserve"> </w:t>
      </w:r>
      <w:proofErr w:type="spellStart"/>
      <w:r>
        <w:t>begegnen</w:t>
      </w:r>
      <w:proofErr w:type="spellEnd"/>
      <w:r>
        <w:t xml:space="preserve">. Jeder Mensch bringt seine eigene Lebensgeschichte, seine Erfahrungen, </w:t>
      </w:r>
      <w:proofErr w:type="spellStart"/>
      <w:r>
        <w:t>Gewohnheiten</w:t>
      </w:r>
      <w:proofErr w:type="spellEnd"/>
      <w:r>
        <w:t xml:space="preserve"> und </w:t>
      </w:r>
      <w:proofErr w:type="spellStart"/>
      <w:r>
        <w:t>Bedürfnisse</w:t>
      </w:r>
      <w:proofErr w:type="spellEnd"/>
      <w:r>
        <w:t xml:space="preserve"> mit</w:t>
      </w:r>
      <w:r w:rsidR="00093E65">
        <w:t xml:space="preserve">, </w:t>
      </w:r>
      <w:r>
        <w:t xml:space="preserve">und </w:t>
      </w:r>
      <w:proofErr w:type="spellStart"/>
      <w:r>
        <w:t>genau</w:t>
      </w:r>
      <w:proofErr w:type="spellEnd"/>
      <w:r>
        <w:t xml:space="preserve"> das </w:t>
      </w:r>
      <w:proofErr w:type="spellStart"/>
      <w:r>
        <w:t>sollte</w:t>
      </w:r>
      <w:proofErr w:type="spellEnd"/>
      <w:r>
        <w:t xml:space="preserve"> auch im Alltag sichtbar bleiben dürfen.</w:t>
      </w:r>
      <w:r>
        <w:br/>
      </w:r>
      <w:proofErr w:type="spellStart"/>
      <w:r>
        <w:t>Besonders</w:t>
      </w:r>
      <w:proofErr w:type="spellEnd"/>
      <w:r>
        <w:t xml:space="preserve"> </w:t>
      </w:r>
      <w:proofErr w:type="spellStart"/>
      <w:r>
        <w:t>wichtig</w:t>
      </w:r>
      <w:proofErr w:type="spellEnd"/>
      <w:r>
        <w:t xml:space="preserve"> </w:t>
      </w:r>
      <w:proofErr w:type="spellStart"/>
      <w:r>
        <w:t>ist</w:t>
      </w:r>
      <w:proofErr w:type="spellEnd"/>
      <w:r>
        <w:t xml:space="preserve"> mir dabei, die Selbstbestimmung und Lebensqualität der Bewohner:innen möglichst lange zu erhalten. Oft sind es </w:t>
      </w:r>
      <w:proofErr w:type="spellStart"/>
      <w:r>
        <w:t>gerade</w:t>
      </w:r>
      <w:proofErr w:type="spellEnd"/>
      <w:r>
        <w:t xml:space="preserve"> die </w:t>
      </w:r>
      <w:proofErr w:type="spellStart"/>
      <w:r>
        <w:t>kleinen</w:t>
      </w:r>
      <w:proofErr w:type="spellEnd"/>
      <w:r>
        <w:t xml:space="preserve"> </w:t>
      </w:r>
      <w:proofErr w:type="spellStart"/>
      <w:r>
        <w:t>Dinge</w:t>
      </w:r>
      <w:proofErr w:type="spellEnd"/>
      <w:r w:rsidR="00052CC2">
        <w:t xml:space="preserve">, </w:t>
      </w:r>
      <w:proofErr w:type="spellStart"/>
      <w:r>
        <w:t>Zeit</w:t>
      </w:r>
      <w:proofErr w:type="spellEnd"/>
      <w:r>
        <w:t xml:space="preserve"> </w:t>
      </w:r>
      <w:proofErr w:type="spellStart"/>
      <w:r>
        <w:t>für</w:t>
      </w:r>
      <w:proofErr w:type="spellEnd"/>
      <w:r>
        <w:t xml:space="preserve"> e</w:t>
      </w:r>
      <w:proofErr w:type="spellStart"/>
      <w:r>
        <w:t>in</w:t>
      </w:r>
      <w:proofErr w:type="spellEnd"/>
      <w:r>
        <w:t xml:space="preserve"> Gespräch, ein achtsamer Umgang oder das Gefühl, </w:t>
      </w:r>
      <w:proofErr w:type="spellStart"/>
      <w:r>
        <w:t>ernst</w:t>
      </w:r>
      <w:proofErr w:type="spellEnd"/>
      <w:r>
        <w:t xml:space="preserve"> </w:t>
      </w:r>
      <w:proofErr w:type="spellStart"/>
      <w:r>
        <w:t>genommen</w:t>
      </w:r>
      <w:proofErr w:type="spellEnd"/>
      <w:r>
        <w:t xml:space="preserve"> </w:t>
      </w:r>
      <w:proofErr w:type="spellStart"/>
      <w:r>
        <w:t>zu</w:t>
      </w:r>
      <w:proofErr w:type="spellEnd"/>
      <w:r>
        <w:t xml:space="preserve"> </w:t>
      </w:r>
      <w:proofErr w:type="spellStart"/>
      <w:r>
        <w:t>werden</w:t>
      </w:r>
      <w:proofErr w:type="spellEnd"/>
      <w:r w:rsidR="00052CC2">
        <w:t xml:space="preserve">, </w:t>
      </w:r>
      <w:r>
        <w:t xml:space="preserve">die </w:t>
      </w:r>
      <w:proofErr w:type="spellStart"/>
      <w:r>
        <w:t>für</w:t>
      </w:r>
      <w:proofErr w:type="spellEnd"/>
      <w:r>
        <w:t xml:space="preserve"> </w:t>
      </w:r>
      <w:proofErr w:type="spellStart"/>
      <w:r>
        <w:t>Menschen</w:t>
      </w:r>
      <w:proofErr w:type="spellEnd"/>
      <w:r>
        <w:t xml:space="preserve"> </w:t>
      </w:r>
      <w:proofErr w:type="spellStart"/>
      <w:r>
        <w:t>einen</w:t>
      </w:r>
      <w:proofErr w:type="spellEnd"/>
      <w:r>
        <w:t xml:space="preserve"> </w:t>
      </w:r>
      <w:proofErr w:type="spellStart"/>
      <w:r>
        <w:t>großen</w:t>
      </w:r>
      <w:proofErr w:type="spellEnd"/>
      <w:r>
        <w:t xml:space="preserve"> Unterschied machen.</w:t>
      </w:r>
      <w:r>
        <w:br/>
      </w:r>
      <w:r>
        <w:br/>
        <w:t>Darüber hinaus sehe ich Pflege immer auch als gemeinsame Aufgabe eines Teams.</w:t>
      </w:r>
    </w:p>
    <w:p w14:paraId="0F36398B" w14:textId="77777777" w:rsidR="00F028EF" w:rsidRDefault="00000000">
      <w:pPr>
        <w:pStyle w:val="berschrift1"/>
      </w:pPr>
      <w:r>
        <w:t>Worauf kann sich dein Team verlassen bzw. freuen?</w:t>
      </w:r>
    </w:p>
    <w:p w14:paraId="2E4A4B36" w14:textId="5F349D99" w:rsidR="00F028EF" w:rsidRDefault="00000000">
      <w:r>
        <w:t>Mein Team kann sich auf eine offene, ehrliche und wertschätzende Zusammenarbeit verlassen. Mir ist es wichtig, zuzuhören, Orientierung zu geben und Entscheidungen transparent und nachvollziehbar zu kommunizieren.</w:t>
      </w:r>
      <w:r>
        <w:br/>
      </w:r>
      <w:proofErr w:type="spellStart"/>
      <w:r>
        <w:t>Ich</w:t>
      </w:r>
      <w:proofErr w:type="spellEnd"/>
      <w:r>
        <w:t xml:space="preserve"> </w:t>
      </w:r>
      <w:proofErr w:type="spellStart"/>
      <w:r>
        <w:t>wünsche</w:t>
      </w:r>
      <w:proofErr w:type="spellEnd"/>
      <w:r>
        <w:t xml:space="preserve"> mir eine Arbeitskultur, in der Vertrauen wachsen kann, gegenseitige Unterstützung selbstverständlich ist und man Herausforderungen gemeinsam trägt.</w:t>
      </w:r>
      <w:r>
        <w:br/>
      </w:r>
      <w:proofErr w:type="spellStart"/>
      <w:r>
        <w:t>Mein</w:t>
      </w:r>
      <w:proofErr w:type="spellEnd"/>
      <w:r>
        <w:t xml:space="preserve"> </w:t>
      </w:r>
      <w:proofErr w:type="spellStart"/>
      <w:r>
        <w:t>Ziel</w:t>
      </w:r>
      <w:proofErr w:type="spellEnd"/>
      <w:r>
        <w:t xml:space="preserve"> </w:t>
      </w:r>
      <w:proofErr w:type="spellStart"/>
      <w:r>
        <w:t>ist</w:t>
      </w:r>
      <w:proofErr w:type="spellEnd"/>
      <w:r>
        <w:t xml:space="preserve"> es, Rahmenbedingungen zu schaffen, in denen sich Mitarbeiter:innen sicher fühlen, ihre Kompetenzen einbringen können und Wertschätzung im Alltag spürbar wird.</w:t>
      </w:r>
    </w:p>
    <w:sectPr w:rsidR="00F028EF"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ourier">
    <w:panose1 w:val="020B060402020202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num w:numId="1" w16cid:durableId="574321667">
    <w:abstractNumId w:val="8"/>
  </w:num>
  <w:num w:numId="2" w16cid:durableId="1422482705">
    <w:abstractNumId w:val="6"/>
  </w:num>
  <w:num w:numId="3" w16cid:durableId="867642342">
    <w:abstractNumId w:val="5"/>
  </w:num>
  <w:num w:numId="4" w16cid:durableId="1378971014">
    <w:abstractNumId w:val="4"/>
  </w:num>
  <w:num w:numId="5" w16cid:durableId="1688748996">
    <w:abstractNumId w:val="7"/>
  </w:num>
  <w:num w:numId="6" w16cid:durableId="1860385918">
    <w:abstractNumId w:val="3"/>
  </w:num>
  <w:num w:numId="7" w16cid:durableId="1909537163">
    <w:abstractNumId w:val="2"/>
  </w:num>
  <w:num w:numId="8" w16cid:durableId="451631922">
    <w:abstractNumId w:val="1"/>
  </w:num>
  <w:num w:numId="9" w16cid:durableId="385757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defaultTabStop w:val="720"/>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52CC2"/>
    <w:rsid w:val="0006063C"/>
    <w:rsid w:val="00093E65"/>
    <w:rsid w:val="0015074B"/>
    <w:rsid w:val="002168D2"/>
    <w:rsid w:val="0029639D"/>
    <w:rsid w:val="00326F90"/>
    <w:rsid w:val="0034229D"/>
    <w:rsid w:val="00423E3D"/>
    <w:rsid w:val="006F0F34"/>
    <w:rsid w:val="007B1EBC"/>
    <w:rsid w:val="0080156C"/>
    <w:rsid w:val="00A27C90"/>
    <w:rsid w:val="00AA1D8D"/>
    <w:rsid w:val="00B47730"/>
    <w:rsid w:val="00C90EF7"/>
    <w:rsid w:val="00CB0664"/>
    <w:rsid w:val="00DA48BC"/>
    <w:rsid w:val="00F028E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2BD89B"/>
  <w14:defaultImageDpi w14:val="300"/>
  <w15:docId w15:val="{C9CEB19E-8368-4C4A-B99B-4DAEDBBB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454</Words>
  <Characters>2861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Adriana Sherifi</cp:lastModifiedBy>
  <cp:revision>12</cp:revision>
  <dcterms:created xsi:type="dcterms:W3CDTF">2013-12-23T23:15:00Z</dcterms:created>
  <dcterms:modified xsi:type="dcterms:W3CDTF">2026-05-07T16:01:00Z</dcterms:modified>
  <cp:category/>
</cp:coreProperties>
</file>